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AE02A" w14:textId="042935A7" w:rsidR="00DA509A" w:rsidRPr="00EE431A" w:rsidRDefault="00940C71" w:rsidP="00D61164">
      <w:pPr>
        <w:pStyle w:val="ust"/>
        <w:spacing w:before="120" w:after="120"/>
        <w:ind w:left="0" w:firstLine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 w:rsidR="009834CE" w:rsidRPr="00EE431A">
        <w:rPr>
          <w:rFonts w:asciiTheme="minorHAnsi" w:hAnsiTheme="minorHAnsi" w:cstheme="minorHAnsi"/>
          <w:sz w:val="20"/>
          <w:szCs w:val="20"/>
        </w:rPr>
        <w:t xml:space="preserve">                           </w:t>
      </w:r>
      <w:r w:rsidR="0056694D" w:rsidRPr="00EE431A">
        <w:rPr>
          <w:rFonts w:asciiTheme="minorHAnsi" w:hAnsiTheme="minorHAnsi" w:cstheme="minorHAnsi"/>
          <w:sz w:val="20"/>
          <w:szCs w:val="20"/>
        </w:rPr>
        <w:t>Załącznik nr</w:t>
      </w:r>
      <w:r w:rsidR="009F047C">
        <w:rPr>
          <w:rFonts w:asciiTheme="minorHAnsi" w:hAnsiTheme="minorHAnsi" w:cstheme="minorHAnsi"/>
          <w:sz w:val="20"/>
          <w:szCs w:val="20"/>
        </w:rPr>
        <w:t>1</w:t>
      </w:r>
      <w:r w:rsidR="006B64FB">
        <w:rPr>
          <w:rFonts w:asciiTheme="minorHAnsi" w:hAnsiTheme="minorHAnsi" w:cstheme="minorHAnsi"/>
          <w:sz w:val="20"/>
          <w:szCs w:val="20"/>
        </w:rPr>
        <w:t>a</w:t>
      </w:r>
      <w:r w:rsidR="00612F9F" w:rsidRPr="00EE431A">
        <w:rPr>
          <w:rFonts w:asciiTheme="minorHAnsi" w:hAnsiTheme="minorHAnsi" w:cstheme="minorHAnsi"/>
          <w:sz w:val="20"/>
          <w:szCs w:val="20"/>
        </w:rPr>
        <w:t xml:space="preserve"> do </w:t>
      </w:r>
      <w:r w:rsidR="006931D7" w:rsidRPr="00EE431A">
        <w:rPr>
          <w:rFonts w:asciiTheme="minorHAnsi" w:hAnsiTheme="minorHAnsi" w:cstheme="minorHAnsi"/>
          <w:sz w:val="20"/>
          <w:szCs w:val="20"/>
        </w:rPr>
        <w:t>formularza ofertowego</w:t>
      </w:r>
    </w:p>
    <w:p w14:paraId="12769968" w14:textId="77777777" w:rsidR="00D22BE4" w:rsidRPr="00EE431A" w:rsidRDefault="00ED0E5A" w:rsidP="00ED0E5A">
      <w:pPr>
        <w:spacing w:before="120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 xml:space="preserve">      </w:t>
      </w:r>
      <w:r w:rsidR="00DA509A" w:rsidRPr="00EE431A">
        <w:rPr>
          <w:rFonts w:asciiTheme="minorHAnsi" w:hAnsiTheme="minorHAnsi" w:cstheme="minorHAnsi"/>
          <w:sz w:val="20"/>
          <w:szCs w:val="20"/>
        </w:rPr>
        <w:t>................................................................</w:t>
      </w:r>
      <w:r w:rsidR="00D22BE4" w:rsidRPr="00EE431A">
        <w:rPr>
          <w:rFonts w:asciiTheme="minorHAnsi" w:hAnsiTheme="minorHAnsi" w:cstheme="minorHAnsi"/>
          <w:sz w:val="20"/>
          <w:szCs w:val="20"/>
        </w:rPr>
        <w:t>...................</w:t>
      </w:r>
      <w:r w:rsidR="00DA509A" w:rsidRPr="00EE431A">
        <w:rPr>
          <w:rFonts w:asciiTheme="minorHAnsi" w:hAnsiTheme="minorHAnsi" w:cstheme="minorHAnsi"/>
          <w:sz w:val="20"/>
          <w:szCs w:val="20"/>
        </w:rPr>
        <w:tab/>
      </w:r>
      <w:r w:rsidR="0032655D" w:rsidRPr="00EE431A">
        <w:rPr>
          <w:rFonts w:asciiTheme="minorHAnsi" w:hAnsiTheme="minorHAnsi" w:cstheme="minorHAnsi"/>
          <w:sz w:val="20"/>
          <w:szCs w:val="20"/>
        </w:rPr>
        <w:tab/>
      </w:r>
      <w:r w:rsidR="0032655D" w:rsidRPr="00EE431A">
        <w:rPr>
          <w:rFonts w:asciiTheme="minorHAnsi" w:hAnsiTheme="minorHAnsi" w:cstheme="minorHAnsi"/>
          <w:sz w:val="20"/>
          <w:szCs w:val="20"/>
        </w:rPr>
        <w:tab/>
      </w:r>
      <w:r w:rsidR="0032655D" w:rsidRPr="00EE431A">
        <w:rPr>
          <w:rFonts w:asciiTheme="minorHAnsi" w:hAnsiTheme="minorHAnsi" w:cstheme="minorHAnsi"/>
          <w:sz w:val="20"/>
          <w:szCs w:val="20"/>
        </w:rPr>
        <w:tab/>
      </w:r>
      <w:r w:rsidR="0032655D" w:rsidRPr="00EE431A">
        <w:rPr>
          <w:rFonts w:asciiTheme="minorHAnsi" w:hAnsiTheme="minorHAnsi" w:cstheme="minorHAnsi"/>
          <w:sz w:val="20"/>
          <w:szCs w:val="20"/>
        </w:rPr>
        <w:tab/>
      </w:r>
      <w:r w:rsidR="0032655D" w:rsidRPr="00EE431A">
        <w:rPr>
          <w:rFonts w:asciiTheme="minorHAnsi" w:hAnsiTheme="minorHAnsi" w:cstheme="minorHAnsi"/>
          <w:sz w:val="20"/>
          <w:szCs w:val="20"/>
        </w:rPr>
        <w:tab/>
      </w:r>
      <w:r w:rsidR="0032655D" w:rsidRPr="00EE431A">
        <w:rPr>
          <w:rFonts w:asciiTheme="minorHAnsi" w:hAnsiTheme="minorHAnsi" w:cstheme="minorHAnsi"/>
          <w:sz w:val="20"/>
          <w:szCs w:val="20"/>
        </w:rPr>
        <w:tab/>
      </w:r>
      <w:r w:rsidR="00D22BE4" w:rsidRPr="00EE431A">
        <w:rPr>
          <w:rFonts w:asciiTheme="minorHAnsi" w:hAnsiTheme="minorHAnsi" w:cstheme="minorHAnsi"/>
          <w:sz w:val="20"/>
          <w:szCs w:val="20"/>
        </w:rPr>
        <w:t xml:space="preserve">     </w:t>
      </w:r>
      <w:r w:rsidR="00FD5CB9" w:rsidRPr="00EE431A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</w:t>
      </w:r>
      <w:r w:rsidR="00D22BE4" w:rsidRPr="00EE431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AE7DEDB" w14:textId="77777777" w:rsidR="00DA509A" w:rsidRPr="00EE431A" w:rsidRDefault="00DA509A" w:rsidP="00D22BE4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ab/>
      </w:r>
      <w:r w:rsidR="00910410" w:rsidRPr="00EE431A">
        <w:rPr>
          <w:rFonts w:asciiTheme="minorHAnsi" w:eastAsia="Batang" w:hAnsiTheme="minorHAnsi" w:cstheme="minorHAnsi"/>
          <w:i/>
          <w:sz w:val="20"/>
          <w:szCs w:val="20"/>
        </w:rPr>
        <w:t>(N</w:t>
      </w:r>
      <w:r w:rsidR="00D22BE4" w:rsidRPr="00EE431A">
        <w:rPr>
          <w:rFonts w:asciiTheme="minorHAnsi" w:eastAsia="Batang" w:hAnsiTheme="minorHAnsi" w:cstheme="minorHAnsi"/>
          <w:i/>
          <w:sz w:val="20"/>
          <w:szCs w:val="20"/>
        </w:rPr>
        <w:t>azwa i adres Wykonawcy)</w:t>
      </w:r>
    </w:p>
    <w:p w14:paraId="5C5D5A9D" w14:textId="77777777" w:rsidR="0032655D" w:rsidRPr="00EE431A" w:rsidRDefault="0032655D" w:rsidP="0032655D">
      <w:pPr>
        <w:pStyle w:val="Default"/>
        <w:spacing w:line="276" w:lineRule="auto"/>
        <w:contextualSpacing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EE431A">
        <w:rPr>
          <w:rFonts w:asciiTheme="minorHAnsi" w:hAnsiTheme="minorHAnsi" w:cstheme="minorHAnsi"/>
          <w:b/>
          <w:color w:val="auto"/>
          <w:sz w:val="20"/>
          <w:szCs w:val="20"/>
        </w:rPr>
        <w:t>WYKAZ OSÓB, KTÓRE BĘDĄ UCZESTNICZYĆ W WYKONYWANIU ZAMÓWIENIA</w:t>
      </w:r>
    </w:p>
    <w:p w14:paraId="046A17F9" w14:textId="77777777" w:rsidR="00017C55" w:rsidRPr="00EE431A" w:rsidRDefault="00017C55" w:rsidP="0032655D">
      <w:pPr>
        <w:pStyle w:val="Default"/>
        <w:spacing w:line="276" w:lineRule="auto"/>
        <w:contextualSpacing/>
        <w:jc w:val="center"/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</w:pPr>
      <w:r w:rsidRPr="00EE431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DO PUNKTACJI</w:t>
      </w:r>
      <w:r w:rsidR="00244F6A" w:rsidRPr="00EE431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 W KRYTERIAC</w:t>
      </w:r>
      <w:r w:rsidR="0068631C" w:rsidRPr="00EE431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H</w:t>
      </w:r>
      <w:r w:rsidR="00244F6A" w:rsidRPr="00EE431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 OCENY OFERT</w:t>
      </w:r>
    </w:p>
    <w:p w14:paraId="75266440" w14:textId="77777777" w:rsidR="002A5798" w:rsidRPr="00EE431A" w:rsidRDefault="0032655D" w:rsidP="0032655D">
      <w:pPr>
        <w:jc w:val="center"/>
        <w:rPr>
          <w:rFonts w:asciiTheme="minorHAnsi" w:hAnsiTheme="minorHAnsi" w:cstheme="minorHAnsi"/>
          <w:b/>
          <w:bCs/>
          <w:sz w:val="20"/>
          <w:szCs w:val="20"/>
          <w:lang w:eastAsia="x-none"/>
        </w:rPr>
      </w:pPr>
      <w:r w:rsidRPr="00EE431A">
        <w:rPr>
          <w:rFonts w:asciiTheme="minorHAnsi" w:hAnsiTheme="minorHAnsi" w:cstheme="minorHAnsi"/>
          <w:sz w:val="20"/>
          <w:szCs w:val="20"/>
        </w:rPr>
        <w:t>Składany</w:t>
      </w:r>
      <w:r w:rsidR="00E647CE" w:rsidRPr="00EE431A">
        <w:rPr>
          <w:rFonts w:asciiTheme="minorHAnsi" w:hAnsiTheme="minorHAnsi" w:cstheme="minorHAnsi"/>
          <w:sz w:val="20"/>
          <w:szCs w:val="20"/>
        </w:rPr>
        <w:t xml:space="preserve"> na potrzeby postępowania o udzielenie zamówienia publicznego pn.</w:t>
      </w:r>
    </w:p>
    <w:p w14:paraId="5CE0DF50" w14:textId="77777777" w:rsidR="00907943" w:rsidRPr="00EE431A" w:rsidRDefault="00907943" w:rsidP="0068631C">
      <w:pPr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4836E6D5" w14:textId="77777777" w:rsidR="007C596C" w:rsidRPr="007C596C" w:rsidRDefault="007C596C" w:rsidP="007C596C">
      <w:pPr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</w:pPr>
    </w:p>
    <w:p w14:paraId="1E78893C" w14:textId="2BB390A3" w:rsidR="001E4EE7" w:rsidRPr="00F4648E" w:rsidRDefault="00053D4D" w:rsidP="007C596C">
      <w:pPr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</w:pPr>
      <w:r w:rsidRPr="00F4648E">
        <w:rPr>
          <w:rFonts w:asciiTheme="minorHAnsi" w:hAnsiTheme="minorHAnsi" w:cstheme="minorHAnsi"/>
          <w:b/>
          <w:sz w:val="22"/>
          <w:szCs w:val="22"/>
        </w:rPr>
        <w:t>Przebudowa drogi powiatowej nr 1186K  z podziałem na dwa zadania</w:t>
      </w:r>
      <w:r w:rsidR="007C596C" w:rsidRPr="00F4648E"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  <w:t>.</w:t>
      </w:r>
    </w:p>
    <w:p w14:paraId="6FC6B0EB" w14:textId="77777777" w:rsidR="007C596C" w:rsidRPr="00F4648E" w:rsidRDefault="007C596C" w:rsidP="007C596C">
      <w:pPr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ela-Siatka1"/>
        <w:tblW w:w="14463" w:type="dxa"/>
        <w:tblLayout w:type="fixed"/>
        <w:tblLook w:val="0020" w:firstRow="1" w:lastRow="0" w:firstColumn="0" w:lastColumn="0" w:noHBand="0" w:noVBand="0"/>
      </w:tblPr>
      <w:tblGrid>
        <w:gridCol w:w="567"/>
        <w:gridCol w:w="1989"/>
        <w:gridCol w:w="2126"/>
        <w:gridCol w:w="7513"/>
        <w:gridCol w:w="2268"/>
      </w:tblGrid>
      <w:tr w:rsidR="0032655D" w:rsidRPr="00F4648E" w14:paraId="037A557B" w14:textId="77777777" w:rsidTr="00EE431A">
        <w:trPr>
          <w:trHeight w:val="1006"/>
        </w:trPr>
        <w:tc>
          <w:tcPr>
            <w:tcW w:w="567" w:type="dxa"/>
          </w:tcPr>
          <w:p w14:paraId="371C1DE9" w14:textId="77777777" w:rsidR="0032655D" w:rsidRPr="00F4648E" w:rsidRDefault="0032655D" w:rsidP="00D55CC8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F46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1989" w:type="dxa"/>
          </w:tcPr>
          <w:p w14:paraId="4CB43AE7" w14:textId="77777777" w:rsidR="0032655D" w:rsidRPr="00F4648E" w:rsidRDefault="0032655D" w:rsidP="00D55CC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2126" w:type="dxa"/>
          </w:tcPr>
          <w:p w14:paraId="39447FCB" w14:textId="77777777" w:rsidR="0032655D" w:rsidRPr="00F4648E" w:rsidRDefault="0032655D" w:rsidP="00D55CC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7513" w:type="dxa"/>
          </w:tcPr>
          <w:p w14:paraId="13E75A5A" w14:textId="77777777" w:rsidR="0032655D" w:rsidRPr="00F4648E" w:rsidRDefault="0032655D" w:rsidP="00D55CC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D81ECBD" w14:textId="77777777" w:rsidR="0032655D" w:rsidRPr="00F4648E" w:rsidRDefault="0032655D" w:rsidP="00D55CC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Kwalifikacje zawodowe tj.</w:t>
            </w:r>
          </w:p>
          <w:p w14:paraId="6C63D16B" w14:textId="77777777" w:rsidR="0032655D" w:rsidRPr="00F4648E" w:rsidRDefault="0032655D" w:rsidP="00D55CC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rodzaj i numer uprawnień budowlanych</w:t>
            </w:r>
          </w:p>
          <w:p w14:paraId="4C65F001" w14:textId="77777777" w:rsidR="00D95927" w:rsidRPr="00F4648E" w:rsidRDefault="00D95927" w:rsidP="00D55CC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Doświadczenie przy realizacji zadań</w:t>
            </w:r>
          </w:p>
        </w:tc>
        <w:tc>
          <w:tcPr>
            <w:tcW w:w="2268" w:type="dxa"/>
          </w:tcPr>
          <w:p w14:paraId="7DB53332" w14:textId="77777777" w:rsidR="006456FE" w:rsidRPr="00F4648E" w:rsidRDefault="006456FE" w:rsidP="00111EC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Podstawa dysponowania</w:t>
            </w:r>
            <w:r w:rsidRPr="00F4648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1)</w:t>
            </w:r>
          </w:p>
          <w:p w14:paraId="2B7A0764" w14:textId="77777777" w:rsidR="0032655D" w:rsidRPr="00F4648E" w:rsidRDefault="0032655D" w:rsidP="00111ECF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Osoby będące w dyspozycji wykonawcy/oddane do dyspozycji przez inny podmiot</w:t>
            </w:r>
          </w:p>
        </w:tc>
      </w:tr>
      <w:tr w:rsidR="0032655D" w:rsidRPr="00EE431A" w14:paraId="1E5F6FDF" w14:textId="77777777" w:rsidTr="00EE431A">
        <w:trPr>
          <w:trHeight w:val="6351"/>
        </w:trPr>
        <w:tc>
          <w:tcPr>
            <w:tcW w:w="567" w:type="dxa"/>
          </w:tcPr>
          <w:p w14:paraId="072E1479" w14:textId="77777777" w:rsidR="0032655D" w:rsidRPr="00F4648E" w:rsidRDefault="0032655D" w:rsidP="00D55CC8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F4648E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0DD40FB2" w14:textId="77777777" w:rsidR="0032655D" w:rsidRPr="00F4648E" w:rsidRDefault="0032655D" w:rsidP="00D55CC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B6AD9D0" w14:textId="77777777" w:rsidR="0032655D" w:rsidRPr="00F4648E" w:rsidRDefault="00F704EF" w:rsidP="001A7799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648E">
              <w:rPr>
                <w:rFonts w:asciiTheme="minorHAnsi" w:hAnsiTheme="minorHAnsi" w:cstheme="minorHAnsi"/>
                <w:b/>
                <w:sz w:val="20"/>
                <w:szCs w:val="20"/>
              </w:rPr>
              <w:t>Kierownik  budowy</w:t>
            </w:r>
          </w:p>
        </w:tc>
        <w:tc>
          <w:tcPr>
            <w:tcW w:w="7513" w:type="dxa"/>
          </w:tcPr>
          <w:p w14:paraId="6D32B23D" w14:textId="3FF5A10A" w:rsidR="00F704EF" w:rsidRPr="00F4648E" w:rsidRDefault="00F704EF" w:rsidP="00F704EF">
            <w:pPr>
              <w:pStyle w:val="Default"/>
              <w:ind w:left="142" w:right="142"/>
              <w:jc w:val="both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Uprawnienia budowlane </w:t>
            </w:r>
            <w:r w:rsidRPr="00F4648E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kierowania robotami budowlanymi </w:t>
            </w:r>
            <w:r w:rsidRPr="00F4648E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w specjalności drogowej</w:t>
            </w:r>
            <w:r w:rsidRPr="00F4648E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lub równoważne,</w:t>
            </w:r>
            <w:r w:rsidRPr="00F4648E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posiadający doświadczenie w pełnieniu funkcji kierownika budo</w:t>
            </w:r>
            <w:bookmarkStart w:id="0" w:name="_GoBack"/>
            <w:bookmarkEnd w:id="0"/>
            <w:r w:rsidRPr="00F4648E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wy</w:t>
            </w:r>
            <w:r w:rsidR="00083637" w:rsidRPr="00F4648E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, kierownika robót</w:t>
            </w:r>
            <w:r w:rsidRPr="00F4648E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F4648E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przy</w:t>
            </w:r>
            <w:r w:rsidRPr="00F4648E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F4648E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inwestycjach związanych z </w:t>
            </w:r>
            <w:r w:rsidR="00053D4D" w:rsidRPr="00F4648E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budową, rozbudową, przebudową, odbudową, modernizacją, remontem (poza remontami cząstkowymi) bądź utwardzeniem dróg lub placów, lub parkingów, lub terenów budowlanych</w:t>
            </w:r>
            <w:r w:rsidR="00673C10" w:rsidRPr="00F4648E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.</w:t>
            </w:r>
            <w:r w:rsidR="002E6843" w:rsidRPr="00F4648E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</w:p>
          <w:p w14:paraId="4CECB868" w14:textId="77777777" w:rsidR="002E6843" w:rsidRPr="00F4648E" w:rsidRDefault="002E6843" w:rsidP="00F704EF">
            <w:pPr>
              <w:pStyle w:val="Default"/>
              <w:ind w:left="142" w:right="142"/>
              <w:jc w:val="both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  <w:p w14:paraId="306B5D80" w14:textId="77777777" w:rsidR="00F704EF" w:rsidRPr="00F4648E" w:rsidRDefault="00F704EF" w:rsidP="00F704EF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Nr uprawnień ……………………..</w:t>
            </w:r>
          </w:p>
          <w:p w14:paraId="21EECAAC" w14:textId="77777777" w:rsidR="00F704EF" w:rsidRPr="00F4648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60E1F3C9" w14:textId="77777777" w:rsidR="00F704EF" w:rsidRPr="00F4648E" w:rsidRDefault="00F704EF" w:rsidP="002E6843">
            <w:pPr>
              <w:pStyle w:val="Default"/>
              <w:numPr>
                <w:ilvl w:val="0"/>
                <w:numId w:val="46"/>
              </w:numPr>
              <w:spacing w:line="360" w:lineRule="auto"/>
              <w:ind w:left="425" w:hanging="283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</w:t>
            </w:r>
            <w:r w:rsidR="00036F3F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..</w:t>
            </w: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</w:t>
            </w:r>
            <w:r w:rsidR="00083637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klasa dr.</w:t>
            </w:r>
            <w:r w:rsidR="00036F3F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)…………………………………………………………………..</w:t>
            </w:r>
            <w:r w:rsidR="00083637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036F3F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nazwa, lokalizacja  inwestycji,)</w:t>
            </w:r>
          </w:p>
          <w:p w14:paraId="575254EA" w14:textId="77777777" w:rsidR="00F704EF" w:rsidRPr="00F4648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…………………………………………………………(okres realizacji)</w:t>
            </w:r>
          </w:p>
          <w:p w14:paraId="0C906842" w14:textId="77777777" w:rsidR="00F704EF" w:rsidRPr="00F4648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………………………………………………………….(zleceniodawca, Inwestor)</w:t>
            </w:r>
          </w:p>
          <w:p w14:paraId="1AFC57E3" w14:textId="77777777" w:rsidR="00F704EF" w:rsidRPr="00F4648E" w:rsidRDefault="00F704EF" w:rsidP="002E6843">
            <w:pPr>
              <w:pStyle w:val="Default"/>
              <w:numPr>
                <w:ilvl w:val="0"/>
                <w:numId w:val="46"/>
              </w:numPr>
              <w:spacing w:line="360" w:lineRule="auto"/>
              <w:ind w:left="425" w:hanging="283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</w:t>
            </w:r>
            <w:r w:rsidR="00036F3F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036F3F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083637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klasa dr.</w:t>
            </w:r>
            <w:r w:rsidR="00036F3F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 ………………………………………………………………….</w:t>
            </w:r>
            <w:r w:rsidR="00083637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036F3F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nazwa, lokalizacja  inwestycji,)</w:t>
            </w:r>
          </w:p>
          <w:p w14:paraId="5DC463DF" w14:textId="77777777" w:rsidR="00F704EF" w:rsidRPr="00F4648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…………………………………………………………(okres realizacji)</w:t>
            </w:r>
          </w:p>
          <w:p w14:paraId="52385BFF" w14:textId="77777777" w:rsidR="00F704EF" w:rsidRPr="00F4648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………………………………………………………….(zleceniodawca, Inwestor)</w:t>
            </w:r>
          </w:p>
          <w:p w14:paraId="572E1463" w14:textId="77777777" w:rsidR="00F704EF" w:rsidRPr="00F4648E" w:rsidRDefault="00036F3F" w:rsidP="002E6843">
            <w:pPr>
              <w:pStyle w:val="Default"/>
              <w:numPr>
                <w:ilvl w:val="0"/>
                <w:numId w:val="46"/>
              </w:numPr>
              <w:spacing w:line="360" w:lineRule="auto"/>
              <w:ind w:left="425" w:hanging="283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…….  (klasa dr.) </w:t>
            </w:r>
            <w:r w:rsidR="00F704EF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</w:t>
            </w: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</w:t>
            </w:r>
            <w:r w:rsidR="00F704EF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. </w:t>
            </w: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083637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F704EF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nazwa, lokalizacja  inwestycji,)</w:t>
            </w:r>
          </w:p>
          <w:p w14:paraId="1DD0F023" w14:textId="77777777" w:rsidR="00F704EF" w:rsidRPr="00F4648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…………………………………………………………(okres realizacji)</w:t>
            </w:r>
          </w:p>
          <w:p w14:paraId="73991DD8" w14:textId="77777777" w:rsidR="00F704EF" w:rsidRPr="00F4648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………………………………………………………….(zleceniodawca, Inwestor)</w:t>
            </w:r>
          </w:p>
          <w:p w14:paraId="541ACAF9" w14:textId="77777777" w:rsidR="00F704EF" w:rsidRPr="00F4648E" w:rsidRDefault="00036F3F" w:rsidP="002E6843">
            <w:pPr>
              <w:pStyle w:val="Default"/>
              <w:numPr>
                <w:ilvl w:val="0"/>
                <w:numId w:val="46"/>
              </w:numPr>
              <w:spacing w:line="360" w:lineRule="auto"/>
              <w:ind w:left="425" w:hanging="283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…….  (klasa dr.)    </w:t>
            </w:r>
            <w:r w:rsidR="00F704EF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</w:t>
            </w: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</w:t>
            </w:r>
            <w:r w:rsidR="00F704EF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. </w:t>
            </w: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( </w:t>
            </w:r>
            <w:r w:rsidR="00F704EF"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nazwa, lokalizacja  inwestycji,)</w:t>
            </w:r>
          </w:p>
          <w:p w14:paraId="22E994B1" w14:textId="77777777" w:rsidR="00F704EF" w:rsidRPr="00F4648E" w:rsidRDefault="00F704EF" w:rsidP="002E6843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…………………………………………………………(okres realizacji)</w:t>
            </w:r>
          </w:p>
          <w:p w14:paraId="75FA02CB" w14:textId="77777777" w:rsidR="00474D9C" w:rsidRPr="00F4648E" w:rsidRDefault="00F704EF" w:rsidP="000D695D">
            <w:pPr>
              <w:pStyle w:val="Default"/>
              <w:spacing w:line="360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………………………………………………………….(zleceniodawca, Inwestor)</w:t>
            </w:r>
          </w:p>
        </w:tc>
        <w:tc>
          <w:tcPr>
            <w:tcW w:w="2268" w:type="dxa"/>
          </w:tcPr>
          <w:p w14:paraId="134A244E" w14:textId="77777777" w:rsidR="0032655D" w:rsidRPr="00EE431A" w:rsidRDefault="00A05061" w:rsidP="00D55CC8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464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Własne / oddane do dyspozycji </w:t>
            </w:r>
            <w:r w:rsidR="00275FF8" w:rsidRPr="00F4648E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</w:tr>
    </w:tbl>
    <w:p w14:paraId="4E5385F1" w14:textId="77777777" w:rsidR="0032655D" w:rsidRPr="00EE431A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Uwaga! </w:t>
      </w:r>
      <w:r w:rsidRPr="00EE431A">
        <w:rPr>
          <w:rFonts w:asciiTheme="minorHAnsi" w:hAnsiTheme="minorHAnsi" w:cstheme="minorHAnsi"/>
          <w:sz w:val="20"/>
          <w:szCs w:val="20"/>
        </w:rPr>
        <w:t xml:space="preserve">oświadczam(my), </w:t>
      </w:r>
      <w:r w:rsidRPr="00EE431A">
        <w:rPr>
          <w:rFonts w:asciiTheme="minorHAnsi" w:hAnsiTheme="minorHAnsi" w:cstheme="minorHAnsi"/>
          <w:b/>
          <w:bCs/>
          <w:sz w:val="20"/>
          <w:szCs w:val="20"/>
        </w:rPr>
        <w:t>że osoba wskazana</w:t>
      </w:r>
      <w:r w:rsidRPr="00EE431A">
        <w:rPr>
          <w:rFonts w:asciiTheme="minorHAnsi" w:hAnsiTheme="minorHAnsi" w:cstheme="minorHAnsi"/>
          <w:sz w:val="20"/>
          <w:szCs w:val="20"/>
        </w:rPr>
        <w:t>, będzie uczestniczyć w wykonywaniu zamówienia i posiada uprawnienia wym</w:t>
      </w:r>
      <w:r w:rsidR="00F704EF" w:rsidRPr="00EE431A">
        <w:rPr>
          <w:rFonts w:asciiTheme="minorHAnsi" w:hAnsiTheme="minorHAnsi" w:cstheme="minorHAnsi"/>
          <w:sz w:val="20"/>
          <w:szCs w:val="20"/>
        </w:rPr>
        <w:t>agane w postawionym warunku w S</w:t>
      </w:r>
      <w:r w:rsidRPr="00EE431A">
        <w:rPr>
          <w:rFonts w:asciiTheme="minorHAnsi" w:hAnsiTheme="minorHAnsi" w:cstheme="minorHAnsi"/>
          <w:sz w:val="20"/>
          <w:szCs w:val="20"/>
        </w:rPr>
        <w:t>WZ i może sprawować wymienioną funkcję zgodnie z Prawem Budowlanym</w:t>
      </w:r>
      <w:r w:rsidR="008513C9" w:rsidRPr="00EE431A">
        <w:rPr>
          <w:rFonts w:asciiTheme="minorHAnsi" w:hAnsiTheme="minorHAnsi" w:cstheme="minorHAnsi"/>
          <w:sz w:val="20"/>
          <w:szCs w:val="20"/>
        </w:rPr>
        <w:t>.</w:t>
      </w:r>
      <w:r w:rsidRPr="00EE431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54656C6" w14:textId="6C16A408" w:rsidR="0032655D" w:rsidRPr="00EE431A" w:rsidRDefault="0032655D" w:rsidP="0032655D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 xml:space="preserve">* niepotrzebne skreślić </w:t>
      </w:r>
      <w:r w:rsidR="006456FE" w:rsidRPr="00EE431A">
        <w:rPr>
          <w:rFonts w:asciiTheme="minorHAnsi" w:hAnsiTheme="minorHAnsi" w:cstheme="minorHAnsi"/>
          <w:sz w:val="20"/>
          <w:szCs w:val="20"/>
        </w:rPr>
        <w:t xml:space="preserve"> </w:t>
      </w:r>
      <w:r w:rsidRPr="00EE431A">
        <w:rPr>
          <w:rFonts w:asciiTheme="minorHAnsi" w:hAnsiTheme="minorHAnsi" w:cstheme="minorHAnsi"/>
          <w:sz w:val="20"/>
          <w:szCs w:val="20"/>
        </w:rPr>
        <w:t>( jeżeli wykonawca pozostaje w stosunku umowy cywilno</w:t>
      </w:r>
      <w:r w:rsidR="00AB2EEF">
        <w:rPr>
          <w:rFonts w:asciiTheme="minorHAnsi" w:hAnsiTheme="minorHAnsi" w:cstheme="minorHAnsi"/>
          <w:sz w:val="20"/>
          <w:szCs w:val="20"/>
        </w:rPr>
        <w:t>-</w:t>
      </w:r>
      <w:r w:rsidRPr="00EE431A">
        <w:rPr>
          <w:rFonts w:asciiTheme="minorHAnsi" w:hAnsiTheme="minorHAnsi" w:cstheme="minorHAnsi"/>
          <w:sz w:val="20"/>
          <w:szCs w:val="20"/>
        </w:rPr>
        <w:t>prawnej pozostawiamy własne)</w:t>
      </w:r>
    </w:p>
    <w:p w14:paraId="267BDD2C" w14:textId="77777777" w:rsidR="000F60B4" w:rsidRPr="00EE431A" w:rsidRDefault="000F60B4" w:rsidP="000F60B4">
      <w:pPr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>G</w:t>
      </w:r>
      <w:r w:rsidRPr="00EE431A">
        <w:rPr>
          <w:rFonts w:asciiTheme="minorHAnsi" w:eastAsia="Calibri" w:hAnsiTheme="minorHAnsi" w:cstheme="minorHAnsi"/>
          <w:w w:val="90"/>
          <w:sz w:val="20"/>
          <w:szCs w:val="20"/>
        </w:rPr>
        <w:t xml:space="preserve">dy Wykonawca polega na osobach zdolnych do wykonania zamówienia, oddanych do dyspozycji przez  inny podmiot, na zasadach określonych w art. 26 ust. 2b ustawy </w:t>
      </w:r>
      <w:proofErr w:type="spellStart"/>
      <w:r w:rsidRPr="00EE431A">
        <w:rPr>
          <w:rFonts w:asciiTheme="minorHAnsi" w:eastAsia="Calibri" w:hAnsiTheme="minorHAnsi" w:cstheme="minorHAnsi"/>
          <w:w w:val="90"/>
          <w:sz w:val="20"/>
          <w:szCs w:val="20"/>
        </w:rPr>
        <w:t>Pzp</w:t>
      </w:r>
      <w:proofErr w:type="spellEnd"/>
      <w:r w:rsidRPr="00EE431A">
        <w:rPr>
          <w:rFonts w:asciiTheme="minorHAnsi" w:eastAsia="Calibri" w:hAnsiTheme="minorHAnsi" w:cstheme="minorHAnsi"/>
          <w:w w:val="90"/>
          <w:sz w:val="20"/>
          <w:szCs w:val="20"/>
        </w:rPr>
        <w:t>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</w:t>
      </w:r>
    </w:p>
    <w:p w14:paraId="78E0A28B" w14:textId="77777777" w:rsidR="000F60B4" w:rsidRPr="00EE431A" w:rsidRDefault="000F60B4" w:rsidP="000F60B4">
      <w:pPr>
        <w:jc w:val="both"/>
        <w:outlineLvl w:val="0"/>
        <w:rPr>
          <w:rFonts w:asciiTheme="minorHAnsi" w:hAnsiTheme="minorHAnsi" w:cstheme="minorHAnsi"/>
          <w:sz w:val="20"/>
          <w:szCs w:val="20"/>
        </w:rPr>
      </w:pPr>
    </w:p>
    <w:p w14:paraId="5CC8AC39" w14:textId="77777777" w:rsidR="000F60B4" w:rsidRPr="00EE431A" w:rsidRDefault="006456FE" w:rsidP="000F60B4">
      <w:pPr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  <w:vertAlign w:val="superscript"/>
        </w:rPr>
        <w:t xml:space="preserve">1) </w:t>
      </w:r>
      <w:r w:rsidR="000F60B4" w:rsidRPr="00EE431A">
        <w:rPr>
          <w:rFonts w:asciiTheme="minorHAnsi" w:hAnsiTheme="minorHAnsi" w:cstheme="minorHAnsi"/>
          <w:sz w:val="20"/>
          <w:szCs w:val="20"/>
        </w:rPr>
        <w:t xml:space="preserve">Wykonawca który polega na zasobach innych podmiotów składa wraz z ofertą oświadczenia podmiotów o udostępnieniu zasobów </w:t>
      </w:r>
      <w:r w:rsidR="00853595" w:rsidRPr="00EE431A">
        <w:rPr>
          <w:rFonts w:asciiTheme="minorHAnsi" w:hAnsiTheme="minorHAnsi" w:cstheme="minorHAnsi"/>
          <w:sz w:val="20"/>
          <w:szCs w:val="20"/>
        </w:rPr>
        <w:t>– zał. 1b</w:t>
      </w:r>
    </w:p>
    <w:p w14:paraId="1983FF1F" w14:textId="77777777" w:rsidR="000F60B4" w:rsidRPr="00EE431A" w:rsidRDefault="000F60B4" w:rsidP="000F60B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77DEF7C3" w14:textId="77777777" w:rsidR="00ED0E5A" w:rsidRPr="00EE431A" w:rsidRDefault="00EB001C" w:rsidP="00EB001C">
      <w:pPr>
        <w:pStyle w:val="Default"/>
        <w:tabs>
          <w:tab w:val="left" w:pos="9567"/>
        </w:tabs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ab/>
      </w:r>
    </w:p>
    <w:p w14:paraId="3FD3FA30" w14:textId="77777777" w:rsidR="00ED0E5A" w:rsidRPr="00EE431A" w:rsidRDefault="00ED0E5A" w:rsidP="00ED0E5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EE431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EE431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EE431A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231D123" w14:textId="77777777" w:rsidR="00ED0E5A" w:rsidRPr="00EE431A" w:rsidRDefault="00ED0E5A" w:rsidP="00ED0E5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</w:r>
      <w:r w:rsidRPr="00EE431A">
        <w:rPr>
          <w:rFonts w:asciiTheme="minorHAnsi" w:hAnsiTheme="minorHAnsi" w:cstheme="minorHAnsi"/>
          <w:sz w:val="20"/>
          <w:szCs w:val="20"/>
        </w:rPr>
        <w:tab/>
        <w:t>…………………………………………………………………</w:t>
      </w:r>
    </w:p>
    <w:p w14:paraId="0C31136B" w14:textId="77777777" w:rsidR="00ED0E5A" w:rsidRPr="00EE431A" w:rsidRDefault="00ED0E5A" w:rsidP="008861E1">
      <w:pPr>
        <w:spacing w:line="360" w:lineRule="auto"/>
        <w:ind w:left="7781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E431A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51C2B255" w14:textId="77777777" w:rsidR="00ED0E5A" w:rsidRPr="00EE431A" w:rsidRDefault="00ED0E5A" w:rsidP="00036F3F">
      <w:pPr>
        <w:spacing w:line="360" w:lineRule="auto"/>
        <w:ind w:left="8489"/>
        <w:rPr>
          <w:rFonts w:asciiTheme="minorHAnsi" w:hAnsiTheme="minorHAnsi" w:cstheme="minorHAnsi"/>
          <w:sz w:val="20"/>
          <w:szCs w:val="20"/>
        </w:rPr>
      </w:pPr>
      <w:r w:rsidRPr="00EE431A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p w14:paraId="35404524" w14:textId="77777777" w:rsidR="00ED0E5A" w:rsidRPr="00EE431A" w:rsidRDefault="00ED0E5A" w:rsidP="000F60B4">
      <w:pPr>
        <w:pStyle w:val="Default"/>
        <w:rPr>
          <w:rFonts w:asciiTheme="minorHAnsi" w:hAnsiTheme="minorHAnsi" w:cstheme="minorHAnsi"/>
          <w:sz w:val="20"/>
          <w:szCs w:val="20"/>
        </w:rPr>
      </w:pPr>
    </w:p>
    <w:sectPr w:rsidR="00ED0E5A" w:rsidRPr="00EE431A" w:rsidSect="00083637">
      <w:headerReference w:type="default" r:id="rId7"/>
      <w:footerReference w:type="even" r:id="rId8"/>
      <w:pgSz w:w="16838" w:h="11906" w:orient="landscape"/>
      <w:pgMar w:top="705" w:right="1418" w:bottom="284" w:left="1418" w:header="426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F2354" w14:textId="77777777" w:rsidR="00AF54AF" w:rsidRDefault="00AF54AF">
      <w:r>
        <w:separator/>
      </w:r>
    </w:p>
  </w:endnote>
  <w:endnote w:type="continuationSeparator" w:id="0">
    <w:p w14:paraId="076FAE38" w14:textId="77777777" w:rsidR="00AF54AF" w:rsidRDefault="00AF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2F2BB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D6BED5" w14:textId="77777777" w:rsidR="00AE02C5" w:rsidRDefault="00AE02C5" w:rsidP="0054193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19CE4" w14:textId="77777777" w:rsidR="00AF54AF" w:rsidRDefault="00AF54AF">
      <w:r>
        <w:separator/>
      </w:r>
    </w:p>
  </w:footnote>
  <w:footnote w:type="continuationSeparator" w:id="0">
    <w:p w14:paraId="2DE4CFB0" w14:textId="77777777" w:rsidR="00AF54AF" w:rsidRDefault="00AF5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201AB" w14:textId="143A60AE" w:rsidR="00111ECF" w:rsidRPr="00CC164B" w:rsidRDefault="00253E29" w:rsidP="003F6389">
    <w:pPr>
      <w:spacing w:after="200" w:line="276" w:lineRule="auto"/>
      <w:rPr>
        <w:rFonts w:ascii="Arial" w:hAnsi="Arial" w:cs="Arial"/>
        <w:b/>
      </w:rPr>
    </w:pPr>
    <w:r w:rsidRPr="0040528E">
      <w:rPr>
        <w:rFonts w:ascii="Arial" w:hAnsi="Arial" w:cs="Arial"/>
        <w:b/>
        <w:sz w:val="20"/>
        <w:szCs w:val="20"/>
      </w:rPr>
      <w:t>Nr sprawy: SE.26</w:t>
    </w:r>
    <w:r w:rsidR="00E17D8F" w:rsidRPr="0040528E">
      <w:rPr>
        <w:rFonts w:ascii="Arial" w:hAnsi="Arial" w:cs="Arial"/>
        <w:b/>
        <w:sz w:val="20"/>
        <w:szCs w:val="20"/>
      </w:rPr>
      <w:t>1</w:t>
    </w:r>
    <w:r w:rsidRPr="0040528E">
      <w:rPr>
        <w:rFonts w:ascii="Arial" w:hAnsi="Arial" w:cs="Arial"/>
        <w:b/>
        <w:sz w:val="20"/>
        <w:szCs w:val="20"/>
      </w:rPr>
      <w:t>.</w:t>
    </w:r>
    <w:r w:rsidR="00053D4D">
      <w:rPr>
        <w:rFonts w:ascii="Arial" w:hAnsi="Arial" w:cs="Arial"/>
        <w:b/>
        <w:sz w:val="20"/>
        <w:szCs w:val="20"/>
      </w:rPr>
      <w:t>8</w:t>
    </w:r>
    <w:r w:rsidR="001E4EE7">
      <w:rPr>
        <w:rFonts w:ascii="Arial" w:hAnsi="Arial" w:cs="Arial"/>
        <w:b/>
        <w:sz w:val="20"/>
        <w:szCs w:val="20"/>
      </w:rPr>
      <w:t>.202</w:t>
    </w:r>
    <w:r w:rsidR="007C596C">
      <w:rPr>
        <w:rFonts w:ascii="Arial" w:hAnsi="Arial" w:cs="Arial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0FF54CDA"/>
    <w:multiLevelType w:val="hybridMultilevel"/>
    <w:tmpl w:val="2A6A705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E0D7C1E"/>
    <w:multiLevelType w:val="hybridMultilevel"/>
    <w:tmpl w:val="6090FE16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8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1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4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42"/>
  </w:num>
  <w:num w:numId="3">
    <w:abstractNumId w:val="30"/>
  </w:num>
  <w:num w:numId="4">
    <w:abstractNumId w:val="26"/>
  </w:num>
  <w:num w:numId="5">
    <w:abstractNumId w:val="19"/>
  </w:num>
  <w:num w:numId="6">
    <w:abstractNumId w:val="33"/>
  </w:num>
  <w:num w:numId="7">
    <w:abstractNumId w:val="38"/>
  </w:num>
  <w:num w:numId="8">
    <w:abstractNumId w:val="23"/>
  </w:num>
  <w:num w:numId="9">
    <w:abstractNumId w:val="49"/>
  </w:num>
  <w:num w:numId="10">
    <w:abstractNumId w:val="54"/>
  </w:num>
  <w:num w:numId="11">
    <w:abstractNumId w:val="20"/>
  </w:num>
  <w:num w:numId="12">
    <w:abstractNumId w:val="52"/>
  </w:num>
  <w:num w:numId="13">
    <w:abstractNumId w:val="53"/>
  </w:num>
  <w:num w:numId="14">
    <w:abstractNumId w:val="13"/>
  </w:num>
  <w:num w:numId="15">
    <w:abstractNumId w:val="27"/>
  </w:num>
  <w:num w:numId="16">
    <w:abstractNumId w:val="32"/>
  </w:num>
  <w:num w:numId="17">
    <w:abstractNumId w:val="48"/>
  </w:num>
  <w:num w:numId="18">
    <w:abstractNumId w:val="22"/>
  </w:num>
  <w:num w:numId="19">
    <w:abstractNumId w:val="14"/>
  </w:num>
  <w:num w:numId="20">
    <w:abstractNumId w:val="17"/>
  </w:num>
  <w:num w:numId="21">
    <w:abstractNumId w:val="43"/>
  </w:num>
  <w:num w:numId="22">
    <w:abstractNumId w:val="18"/>
  </w:num>
  <w:num w:numId="23">
    <w:abstractNumId w:val="47"/>
  </w:num>
  <w:num w:numId="24">
    <w:abstractNumId w:val="45"/>
  </w:num>
  <w:num w:numId="25">
    <w:abstractNumId w:val="21"/>
  </w:num>
  <w:num w:numId="26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0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1"/>
  </w:num>
  <w:num w:numId="32">
    <w:abstractNumId w:val="10"/>
  </w:num>
  <w:num w:numId="33">
    <w:abstractNumId w:val="29"/>
  </w:num>
  <w:num w:numId="34">
    <w:abstractNumId w:val="44"/>
  </w:num>
  <w:num w:numId="35">
    <w:abstractNumId w:val="16"/>
  </w:num>
  <w:num w:numId="36">
    <w:abstractNumId w:val="51"/>
  </w:num>
  <w:num w:numId="37">
    <w:abstractNumId w:val="15"/>
  </w:num>
  <w:num w:numId="38">
    <w:abstractNumId w:val="9"/>
  </w:num>
  <w:num w:numId="39">
    <w:abstractNumId w:val="24"/>
  </w:num>
  <w:num w:numId="40">
    <w:abstractNumId w:val="39"/>
  </w:num>
  <w:num w:numId="41">
    <w:abstractNumId w:val="34"/>
  </w:num>
  <w:num w:numId="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25"/>
  </w:num>
  <w:num w:numId="45">
    <w:abstractNumId w:val="11"/>
  </w:num>
  <w:num w:numId="46">
    <w:abstractNumId w:val="37"/>
  </w:num>
  <w:num w:numId="47">
    <w:abstractNumId w:val="1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17C55"/>
    <w:rsid w:val="000231AC"/>
    <w:rsid w:val="000239D4"/>
    <w:rsid w:val="00023F47"/>
    <w:rsid w:val="00025659"/>
    <w:rsid w:val="000263E4"/>
    <w:rsid w:val="00026E3B"/>
    <w:rsid w:val="00027CE9"/>
    <w:rsid w:val="00033E37"/>
    <w:rsid w:val="00035929"/>
    <w:rsid w:val="00036F3F"/>
    <w:rsid w:val="0003703F"/>
    <w:rsid w:val="000379F7"/>
    <w:rsid w:val="000402E4"/>
    <w:rsid w:val="00041617"/>
    <w:rsid w:val="00042263"/>
    <w:rsid w:val="00042B17"/>
    <w:rsid w:val="00044B6B"/>
    <w:rsid w:val="00047EF2"/>
    <w:rsid w:val="00053D4D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3030"/>
    <w:rsid w:val="00083594"/>
    <w:rsid w:val="00083637"/>
    <w:rsid w:val="00084151"/>
    <w:rsid w:val="000858B3"/>
    <w:rsid w:val="000860C5"/>
    <w:rsid w:val="00090A82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2EE7"/>
    <w:rsid w:val="000B37AC"/>
    <w:rsid w:val="000C152C"/>
    <w:rsid w:val="000C1FE3"/>
    <w:rsid w:val="000C28F5"/>
    <w:rsid w:val="000C3646"/>
    <w:rsid w:val="000C3F18"/>
    <w:rsid w:val="000D40FD"/>
    <w:rsid w:val="000D695D"/>
    <w:rsid w:val="000E05B9"/>
    <w:rsid w:val="000E4E2A"/>
    <w:rsid w:val="000E7F53"/>
    <w:rsid w:val="000F4615"/>
    <w:rsid w:val="000F4AA9"/>
    <w:rsid w:val="000F60B4"/>
    <w:rsid w:val="0010294D"/>
    <w:rsid w:val="00102A85"/>
    <w:rsid w:val="00102C0C"/>
    <w:rsid w:val="00103155"/>
    <w:rsid w:val="00105299"/>
    <w:rsid w:val="001054D9"/>
    <w:rsid w:val="00111085"/>
    <w:rsid w:val="00111ECF"/>
    <w:rsid w:val="00114AAA"/>
    <w:rsid w:val="00114EE9"/>
    <w:rsid w:val="001201D6"/>
    <w:rsid w:val="001218E1"/>
    <w:rsid w:val="00122276"/>
    <w:rsid w:val="00126E65"/>
    <w:rsid w:val="001302D3"/>
    <w:rsid w:val="00131262"/>
    <w:rsid w:val="00134702"/>
    <w:rsid w:val="00134FF8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0042"/>
    <w:rsid w:val="001568FB"/>
    <w:rsid w:val="00157704"/>
    <w:rsid w:val="0016212F"/>
    <w:rsid w:val="00162505"/>
    <w:rsid w:val="00162560"/>
    <w:rsid w:val="00164F38"/>
    <w:rsid w:val="00165D29"/>
    <w:rsid w:val="00171AA0"/>
    <w:rsid w:val="001720B9"/>
    <w:rsid w:val="0017416A"/>
    <w:rsid w:val="00174344"/>
    <w:rsid w:val="00176E50"/>
    <w:rsid w:val="001816EE"/>
    <w:rsid w:val="00185644"/>
    <w:rsid w:val="001866AD"/>
    <w:rsid w:val="00191FF7"/>
    <w:rsid w:val="00192C7B"/>
    <w:rsid w:val="00193E03"/>
    <w:rsid w:val="00194CF3"/>
    <w:rsid w:val="00197122"/>
    <w:rsid w:val="001979DB"/>
    <w:rsid w:val="001A4C70"/>
    <w:rsid w:val="001A5611"/>
    <w:rsid w:val="001A7799"/>
    <w:rsid w:val="001B000A"/>
    <w:rsid w:val="001B012A"/>
    <w:rsid w:val="001B3135"/>
    <w:rsid w:val="001B59ED"/>
    <w:rsid w:val="001B65FF"/>
    <w:rsid w:val="001C12C8"/>
    <w:rsid w:val="001C256F"/>
    <w:rsid w:val="001C3109"/>
    <w:rsid w:val="001C33AC"/>
    <w:rsid w:val="001C3B8A"/>
    <w:rsid w:val="001C3C1E"/>
    <w:rsid w:val="001C4E52"/>
    <w:rsid w:val="001C4FDE"/>
    <w:rsid w:val="001C67DA"/>
    <w:rsid w:val="001C7926"/>
    <w:rsid w:val="001C7C3F"/>
    <w:rsid w:val="001D6CF9"/>
    <w:rsid w:val="001E319E"/>
    <w:rsid w:val="001E4EE7"/>
    <w:rsid w:val="001E6C02"/>
    <w:rsid w:val="001E6F19"/>
    <w:rsid w:val="001F11C0"/>
    <w:rsid w:val="001F1C7C"/>
    <w:rsid w:val="001F2573"/>
    <w:rsid w:val="001F3802"/>
    <w:rsid w:val="001F4FD3"/>
    <w:rsid w:val="001F516F"/>
    <w:rsid w:val="001F60E2"/>
    <w:rsid w:val="001F6ECF"/>
    <w:rsid w:val="00200325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770"/>
    <w:rsid w:val="00236EDA"/>
    <w:rsid w:val="002376BA"/>
    <w:rsid w:val="00241840"/>
    <w:rsid w:val="00241C6C"/>
    <w:rsid w:val="002447F6"/>
    <w:rsid w:val="00244F6A"/>
    <w:rsid w:val="002465A6"/>
    <w:rsid w:val="00246A11"/>
    <w:rsid w:val="00252051"/>
    <w:rsid w:val="0025352B"/>
    <w:rsid w:val="00253E29"/>
    <w:rsid w:val="00255734"/>
    <w:rsid w:val="00256EDD"/>
    <w:rsid w:val="00257369"/>
    <w:rsid w:val="00261B89"/>
    <w:rsid w:val="0026568F"/>
    <w:rsid w:val="0026706B"/>
    <w:rsid w:val="002678AB"/>
    <w:rsid w:val="00267E1D"/>
    <w:rsid w:val="00271D38"/>
    <w:rsid w:val="00272E2B"/>
    <w:rsid w:val="00275FF8"/>
    <w:rsid w:val="002814D4"/>
    <w:rsid w:val="002837ED"/>
    <w:rsid w:val="0028609F"/>
    <w:rsid w:val="002860FF"/>
    <w:rsid w:val="002953C0"/>
    <w:rsid w:val="002A2237"/>
    <w:rsid w:val="002A2640"/>
    <w:rsid w:val="002A4CEF"/>
    <w:rsid w:val="002A5798"/>
    <w:rsid w:val="002A5876"/>
    <w:rsid w:val="002A7F4E"/>
    <w:rsid w:val="002B6740"/>
    <w:rsid w:val="002B7545"/>
    <w:rsid w:val="002C2282"/>
    <w:rsid w:val="002C317E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0E3A"/>
    <w:rsid w:val="002E6843"/>
    <w:rsid w:val="002E6E5D"/>
    <w:rsid w:val="002F0291"/>
    <w:rsid w:val="002F16D6"/>
    <w:rsid w:val="002F26C4"/>
    <w:rsid w:val="002F79CA"/>
    <w:rsid w:val="003008FD"/>
    <w:rsid w:val="00301D0C"/>
    <w:rsid w:val="00302515"/>
    <w:rsid w:val="00302B07"/>
    <w:rsid w:val="003062AC"/>
    <w:rsid w:val="00310A34"/>
    <w:rsid w:val="00311593"/>
    <w:rsid w:val="0031370D"/>
    <w:rsid w:val="00313888"/>
    <w:rsid w:val="00315240"/>
    <w:rsid w:val="00320DC8"/>
    <w:rsid w:val="003234A7"/>
    <w:rsid w:val="00323A00"/>
    <w:rsid w:val="00325720"/>
    <w:rsid w:val="0032655D"/>
    <w:rsid w:val="00330A77"/>
    <w:rsid w:val="00331D6C"/>
    <w:rsid w:val="0033364D"/>
    <w:rsid w:val="00333E3F"/>
    <w:rsid w:val="00333F61"/>
    <w:rsid w:val="00334999"/>
    <w:rsid w:val="0033551F"/>
    <w:rsid w:val="0033655A"/>
    <w:rsid w:val="00341028"/>
    <w:rsid w:val="003429D7"/>
    <w:rsid w:val="00350282"/>
    <w:rsid w:val="00351E47"/>
    <w:rsid w:val="00353A1A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2FCD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48F1"/>
    <w:rsid w:val="003C4B19"/>
    <w:rsid w:val="003C659A"/>
    <w:rsid w:val="003C7514"/>
    <w:rsid w:val="003D1ED1"/>
    <w:rsid w:val="003D4FCB"/>
    <w:rsid w:val="003E4162"/>
    <w:rsid w:val="003E464A"/>
    <w:rsid w:val="003E5499"/>
    <w:rsid w:val="003E719D"/>
    <w:rsid w:val="003F0669"/>
    <w:rsid w:val="003F380D"/>
    <w:rsid w:val="003F3E9E"/>
    <w:rsid w:val="003F3F18"/>
    <w:rsid w:val="003F49E2"/>
    <w:rsid w:val="003F503B"/>
    <w:rsid w:val="003F5826"/>
    <w:rsid w:val="003F5882"/>
    <w:rsid w:val="003F60D2"/>
    <w:rsid w:val="003F6389"/>
    <w:rsid w:val="00400735"/>
    <w:rsid w:val="00404595"/>
    <w:rsid w:val="0040528E"/>
    <w:rsid w:val="00405505"/>
    <w:rsid w:val="00410D38"/>
    <w:rsid w:val="0041331B"/>
    <w:rsid w:val="00414CF9"/>
    <w:rsid w:val="00417272"/>
    <w:rsid w:val="00420580"/>
    <w:rsid w:val="00422FC5"/>
    <w:rsid w:val="00423457"/>
    <w:rsid w:val="004245B7"/>
    <w:rsid w:val="00427A12"/>
    <w:rsid w:val="00435DD0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1FBB"/>
    <w:rsid w:val="00462A4F"/>
    <w:rsid w:val="004639B5"/>
    <w:rsid w:val="0047062C"/>
    <w:rsid w:val="004748C0"/>
    <w:rsid w:val="00474D9C"/>
    <w:rsid w:val="00476528"/>
    <w:rsid w:val="00477ADD"/>
    <w:rsid w:val="00480774"/>
    <w:rsid w:val="00482493"/>
    <w:rsid w:val="004825FF"/>
    <w:rsid w:val="00483B12"/>
    <w:rsid w:val="00485B52"/>
    <w:rsid w:val="004900D8"/>
    <w:rsid w:val="00490F36"/>
    <w:rsid w:val="004934C5"/>
    <w:rsid w:val="00493D06"/>
    <w:rsid w:val="00494A82"/>
    <w:rsid w:val="00494BF8"/>
    <w:rsid w:val="0049543B"/>
    <w:rsid w:val="004A1963"/>
    <w:rsid w:val="004A1B6E"/>
    <w:rsid w:val="004A4D02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7855"/>
    <w:rsid w:val="00500D3B"/>
    <w:rsid w:val="005038D7"/>
    <w:rsid w:val="00506B70"/>
    <w:rsid w:val="00506BA7"/>
    <w:rsid w:val="00510327"/>
    <w:rsid w:val="00511D6F"/>
    <w:rsid w:val="005127C5"/>
    <w:rsid w:val="005128AA"/>
    <w:rsid w:val="00512CAF"/>
    <w:rsid w:val="005131C0"/>
    <w:rsid w:val="005140D4"/>
    <w:rsid w:val="0051555E"/>
    <w:rsid w:val="00515E60"/>
    <w:rsid w:val="00516445"/>
    <w:rsid w:val="0051755C"/>
    <w:rsid w:val="00521420"/>
    <w:rsid w:val="00522BE4"/>
    <w:rsid w:val="00531937"/>
    <w:rsid w:val="005327E3"/>
    <w:rsid w:val="00532D41"/>
    <w:rsid w:val="00532DC9"/>
    <w:rsid w:val="005344B2"/>
    <w:rsid w:val="00534CF1"/>
    <w:rsid w:val="00534E6E"/>
    <w:rsid w:val="00535B3B"/>
    <w:rsid w:val="0054161F"/>
    <w:rsid w:val="00541932"/>
    <w:rsid w:val="0054390A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2E4E"/>
    <w:rsid w:val="00563C92"/>
    <w:rsid w:val="00564049"/>
    <w:rsid w:val="00564ED6"/>
    <w:rsid w:val="0056694D"/>
    <w:rsid w:val="005724C6"/>
    <w:rsid w:val="0057348E"/>
    <w:rsid w:val="005748ED"/>
    <w:rsid w:val="00580642"/>
    <w:rsid w:val="00581CA3"/>
    <w:rsid w:val="00582873"/>
    <w:rsid w:val="00582D56"/>
    <w:rsid w:val="00584F4D"/>
    <w:rsid w:val="00585AD7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4F91"/>
    <w:rsid w:val="005A7D9C"/>
    <w:rsid w:val="005B1E12"/>
    <w:rsid w:val="005B2F08"/>
    <w:rsid w:val="005B5014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DEA"/>
    <w:rsid w:val="00601FA4"/>
    <w:rsid w:val="006042A2"/>
    <w:rsid w:val="00606915"/>
    <w:rsid w:val="00607529"/>
    <w:rsid w:val="00607E94"/>
    <w:rsid w:val="0061136F"/>
    <w:rsid w:val="00612F9F"/>
    <w:rsid w:val="006230E3"/>
    <w:rsid w:val="00631862"/>
    <w:rsid w:val="00631E24"/>
    <w:rsid w:val="00631F41"/>
    <w:rsid w:val="00633F9C"/>
    <w:rsid w:val="00635E34"/>
    <w:rsid w:val="00642664"/>
    <w:rsid w:val="00643751"/>
    <w:rsid w:val="00644615"/>
    <w:rsid w:val="00644938"/>
    <w:rsid w:val="00645158"/>
    <w:rsid w:val="0064532E"/>
    <w:rsid w:val="006456FE"/>
    <w:rsid w:val="006524E0"/>
    <w:rsid w:val="00652ADE"/>
    <w:rsid w:val="00653417"/>
    <w:rsid w:val="0065381F"/>
    <w:rsid w:val="006542AE"/>
    <w:rsid w:val="00656180"/>
    <w:rsid w:val="00657045"/>
    <w:rsid w:val="006575DF"/>
    <w:rsid w:val="00660851"/>
    <w:rsid w:val="006615B0"/>
    <w:rsid w:val="0066323E"/>
    <w:rsid w:val="00663477"/>
    <w:rsid w:val="00663507"/>
    <w:rsid w:val="00664AC0"/>
    <w:rsid w:val="00667F63"/>
    <w:rsid w:val="00670104"/>
    <w:rsid w:val="006701F1"/>
    <w:rsid w:val="00672FAA"/>
    <w:rsid w:val="00673C10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31C"/>
    <w:rsid w:val="0068677E"/>
    <w:rsid w:val="00686B6E"/>
    <w:rsid w:val="006931D7"/>
    <w:rsid w:val="00694955"/>
    <w:rsid w:val="006952AC"/>
    <w:rsid w:val="00696298"/>
    <w:rsid w:val="00697CEE"/>
    <w:rsid w:val="006B004E"/>
    <w:rsid w:val="006B4024"/>
    <w:rsid w:val="006B48EB"/>
    <w:rsid w:val="006B64F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65C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30C"/>
    <w:rsid w:val="006F4070"/>
    <w:rsid w:val="006F4D47"/>
    <w:rsid w:val="006F5C85"/>
    <w:rsid w:val="006F7A42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151EF"/>
    <w:rsid w:val="007165C0"/>
    <w:rsid w:val="00720E46"/>
    <w:rsid w:val="00720FCE"/>
    <w:rsid w:val="00722E1D"/>
    <w:rsid w:val="00724F59"/>
    <w:rsid w:val="00725372"/>
    <w:rsid w:val="007308DE"/>
    <w:rsid w:val="00730CDE"/>
    <w:rsid w:val="007317FE"/>
    <w:rsid w:val="0073327C"/>
    <w:rsid w:val="00733CAF"/>
    <w:rsid w:val="00734D6E"/>
    <w:rsid w:val="007358E6"/>
    <w:rsid w:val="00737587"/>
    <w:rsid w:val="0073769A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67C82"/>
    <w:rsid w:val="00770C2E"/>
    <w:rsid w:val="00771D75"/>
    <w:rsid w:val="007763E7"/>
    <w:rsid w:val="00777472"/>
    <w:rsid w:val="00780A2C"/>
    <w:rsid w:val="007815A6"/>
    <w:rsid w:val="00782072"/>
    <w:rsid w:val="00784738"/>
    <w:rsid w:val="00785B61"/>
    <w:rsid w:val="007877E3"/>
    <w:rsid w:val="00787E16"/>
    <w:rsid w:val="00792EE6"/>
    <w:rsid w:val="00793775"/>
    <w:rsid w:val="0079444B"/>
    <w:rsid w:val="007A0335"/>
    <w:rsid w:val="007A37C5"/>
    <w:rsid w:val="007A7C26"/>
    <w:rsid w:val="007B21B2"/>
    <w:rsid w:val="007C0CCF"/>
    <w:rsid w:val="007C250A"/>
    <w:rsid w:val="007C4815"/>
    <w:rsid w:val="007C596C"/>
    <w:rsid w:val="007C73C6"/>
    <w:rsid w:val="007D29F5"/>
    <w:rsid w:val="007D2EDC"/>
    <w:rsid w:val="007D5BE1"/>
    <w:rsid w:val="007D5D10"/>
    <w:rsid w:val="007E08D6"/>
    <w:rsid w:val="007E12E3"/>
    <w:rsid w:val="007E6310"/>
    <w:rsid w:val="007F0EBC"/>
    <w:rsid w:val="007F1066"/>
    <w:rsid w:val="007F34EC"/>
    <w:rsid w:val="007F3FE7"/>
    <w:rsid w:val="007F4967"/>
    <w:rsid w:val="007F4FAE"/>
    <w:rsid w:val="007F76A1"/>
    <w:rsid w:val="007F7A95"/>
    <w:rsid w:val="00802C0B"/>
    <w:rsid w:val="00803828"/>
    <w:rsid w:val="00804A86"/>
    <w:rsid w:val="008079C8"/>
    <w:rsid w:val="00807F68"/>
    <w:rsid w:val="00810A21"/>
    <w:rsid w:val="008115F9"/>
    <w:rsid w:val="00812831"/>
    <w:rsid w:val="00816EC2"/>
    <w:rsid w:val="00820A59"/>
    <w:rsid w:val="008215CC"/>
    <w:rsid w:val="00822E62"/>
    <w:rsid w:val="00823981"/>
    <w:rsid w:val="00824F4A"/>
    <w:rsid w:val="00825EA0"/>
    <w:rsid w:val="00826C7F"/>
    <w:rsid w:val="00832CA3"/>
    <w:rsid w:val="008344A7"/>
    <w:rsid w:val="0083712E"/>
    <w:rsid w:val="008375EC"/>
    <w:rsid w:val="008409B8"/>
    <w:rsid w:val="00840E8D"/>
    <w:rsid w:val="008454AD"/>
    <w:rsid w:val="00845544"/>
    <w:rsid w:val="00851265"/>
    <w:rsid w:val="008513C9"/>
    <w:rsid w:val="00852689"/>
    <w:rsid w:val="00853595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55FF"/>
    <w:rsid w:val="008861E1"/>
    <w:rsid w:val="00892186"/>
    <w:rsid w:val="00896C0F"/>
    <w:rsid w:val="008A0763"/>
    <w:rsid w:val="008A10C0"/>
    <w:rsid w:val="008A1345"/>
    <w:rsid w:val="008A27B1"/>
    <w:rsid w:val="008A41DF"/>
    <w:rsid w:val="008B11F9"/>
    <w:rsid w:val="008B3B91"/>
    <w:rsid w:val="008B476E"/>
    <w:rsid w:val="008B504A"/>
    <w:rsid w:val="008C5A0B"/>
    <w:rsid w:val="008C5EBB"/>
    <w:rsid w:val="008C6142"/>
    <w:rsid w:val="008C7516"/>
    <w:rsid w:val="008D1ABD"/>
    <w:rsid w:val="008D38B4"/>
    <w:rsid w:val="008D5AC9"/>
    <w:rsid w:val="008D63FE"/>
    <w:rsid w:val="008D7041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07943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4A7D"/>
    <w:rsid w:val="00925FAA"/>
    <w:rsid w:val="00926A77"/>
    <w:rsid w:val="00930CC4"/>
    <w:rsid w:val="00933935"/>
    <w:rsid w:val="00936437"/>
    <w:rsid w:val="00936F5F"/>
    <w:rsid w:val="00937018"/>
    <w:rsid w:val="009370DA"/>
    <w:rsid w:val="00937E37"/>
    <w:rsid w:val="00940C71"/>
    <w:rsid w:val="00941AFC"/>
    <w:rsid w:val="009427CB"/>
    <w:rsid w:val="009433BE"/>
    <w:rsid w:val="0094667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02C"/>
    <w:rsid w:val="00975DD9"/>
    <w:rsid w:val="009829D9"/>
    <w:rsid w:val="00983423"/>
    <w:rsid w:val="009834CE"/>
    <w:rsid w:val="00983D87"/>
    <w:rsid w:val="0098603A"/>
    <w:rsid w:val="009860A0"/>
    <w:rsid w:val="00992372"/>
    <w:rsid w:val="00993B1C"/>
    <w:rsid w:val="009952C7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0D61"/>
    <w:rsid w:val="009E13F4"/>
    <w:rsid w:val="009E3077"/>
    <w:rsid w:val="009E3C0C"/>
    <w:rsid w:val="009E6B1D"/>
    <w:rsid w:val="009F047C"/>
    <w:rsid w:val="009F246A"/>
    <w:rsid w:val="009F3788"/>
    <w:rsid w:val="009F41F4"/>
    <w:rsid w:val="009F7330"/>
    <w:rsid w:val="00A01864"/>
    <w:rsid w:val="00A0223C"/>
    <w:rsid w:val="00A029F1"/>
    <w:rsid w:val="00A05061"/>
    <w:rsid w:val="00A05C0F"/>
    <w:rsid w:val="00A06B79"/>
    <w:rsid w:val="00A06C60"/>
    <w:rsid w:val="00A10FFA"/>
    <w:rsid w:val="00A1134B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0544"/>
    <w:rsid w:val="00A61253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70"/>
    <w:rsid w:val="00AA4266"/>
    <w:rsid w:val="00AB23CC"/>
    <w:rsid w:val="00AB2527"/>
    <w:rsid w:val="00AB2EEF"/>
    <w:rsid w:val="00AC2553"/>
    <w:rsid w:val="00AC2D83"/>
    <w:rsid w:val="00AC4555"/>
    <w:rsid w:val="00AC4C9D"/>
    <w:rsid w:val="00AC5669"/>
    <w:rsid w:val="00AC754C"/>
    <w:rsid w:val="00AC780F"/>
    <w:rsid w:val="00AD09B8"/>
    <w:rsid w:val="00AD34D0"/>
    <w:rsid w:val="00AD3D26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9DF"/>
    <w:rsid w:val="00AF0D14"/>
    <w:rsid w:val="00AF2E5E"/>
    <w:rsid w:val="00AF4F4E"/>
    <w:rsid w:val="00AF54AF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20C4"/>
    <w:rsid w:val="00B146AD"/>
    <w:rsid w:val="00B1499E"/>
    <w:rsid w:val="00B153AF"/>
    <w:rsid w:val="00B15EF9"/>
    <w:rsid w:val="00B16A59"/>
    <w:rsid w:val="00B20941"/>
    <w:rsid w:val="00B20BCF"/>
    <w:rsid w:val="00B2185E"/>
    <w:rsid w:val="00B21D2F"/>
    <w:rsid w:val="00B21E12"/>
    <w:rsid w:val="00B23988"/>
    <w:rsid w:val="00B246A6"/>
    <w:rsid w:val="00B24B09"/>
    <w:rsid w:val="00B2594C"/>
    <w:rsid w:val="00B25F5F"/>
    <w:rsid w:val="00B2696B"/>
    <w:rsid w:val="00B26FE4"/>
    <w:rsid w:val="00B325D8"/>
    <w:rsid w:val="00B333E3"/>
    <w:rsid w:val="00B3383A"/>
    <w:rsid w:val="00B36246"/>
    <w:rsid w:val="00B40125"/>
    <w:rsid w:val="00B4095C"/>
    <w:rsid w:val="00B47146"/>
    <w:rsid w:val="00B47E40"/>
    <w:rsid w:val="00B52161"/>
    <w:rsid w:val="00B5465B"/>
    <w:rsid w:val="00B55B34"/>
    <w:rsid w:val="00B562FF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9FF"/>
    <w:rsid w:val="00B7769F"/>
    <w:rsid w:val="00B80B1E"/>
    <w:rsid w:val="00B828B4"/>
    <w:rsid w:val="00B83427"/>
    <w:rsid w:val="00B84913"/>
    <w:rsid w:val="00B84DB4"/>
    <w:rsid w:val="00B84F3F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614"/>
    <w:rsid w:val="00BA7C69"/>
    <w:rsid w:val="00BB19B8"/>
    <w:rsid w:val="00BB7015"/>
    <w:rsid w:val="00BB7915"/>
    <w:rsid w:val="00BC0322"/>
    <w:rsid w:val="00BC077D"/>
    <w:rsid w:val="00BC4A55"/>
    <w:rsid w:val="00BD1112"/>
    <w:rsid w:val="00BD2D8F"/>
    <w:rsid w:val="00BD58A4"/>
    <w:rsid w:val="00BD7949"/>
    <w:rsid w:val="00BE087A"/>
    <w:rsid w:val="00BE0A7B"/>
    <w:rsid w:val="00BE28EE"/>
    <w:rsid w:val="00BE38A8"/>
    <w:rsid w:val="00BE7647"/>
    <w:rsid w:val="00BF0427"/>
    <w:rsid w:val="00BF15F1"/>
    <w:rsid w:val="00BF1BAE"/>
    <w:rsid w:val="00BF3244"/>
    <w:rsid w:val="00BF353D"/>
    <w:rsid w:val="00BF6EFD"/>
    <w:rsid w:val="00BF78FD"/>
    <w:rsid w:val="00C013CE"/>
    <w:rsid w:val="00C015A6"/>
    <w:rsid w:val="00C0164D"/>
    <w:rsid w:val="00C02FE9"/>
    <w:rsid w:val="00C0300A"/>
    <w:rsid w:val="00C046CB"/>
    <w:rsid w:val="00C0511A"/>
    <w:rsid w:val="00C05C98"/>
    <w:rsid w:val="00C0613F"/>
    <w:rsid w:val="00C10C91"/>
    <w:rsid w:val="00C12D87"/>
    <w:rsid w:val="00C14458"/>
    <w:rsid w:val="00C14580"/>
    <w:rsid w:val="00C153BB"/>
    <w:rsid w:val="00C179E7"/>
    <w:rsid w:val="00C22F62"/>
    <w:rsid w:val="00C24130"/>
    <w:rsid w:val="00C244CC"/>
    <w:rsid w:val="00C244E8"/>
    <w:rsid w:val="00C27669"/>
    <w:rsid w:val="00C27BFA"/>
    <w:rsid w:val="00C300AC"/>
    <w:rsid w:val="00C31DF3"/>
    <w:rsid w:val="00C31EC8"/>
    <w:rsid w:val="00C34684"/>
    <w:rsid w:val="00C34DE1"/>
    <w:rsid w:val="00C353CF"/>
    <w:rsid w:val="00C359DA"/>
    <w:rsid w:val="00C37ADD"/>
    <w:rsid w:val="00C4348A"/>
    <w:rsid w:val="00C451BB"/>
    <w:rsid w:val="00C461F4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0112"/>
    <w:rsid w:val="00C810D6"/>
    <w:rsid w:val="00C82F0B"/>
    <w:rsid w:val="00C859C8"/>
    <w:rsid w:val="00C872C2"/>
    <w:rsid w:val="00C90EE7"/>
    <w:rsid w:val="00C9266C"/>
    <w:rsid w:val="00C97C1D"/>
    <w:rsid w:val="00CA152F"/>
    <w:rsid w:val="00CA23A0"/>
    <w:rsid w:val="00CA4619"/>
    <w:rsid w:val="00CB08D9"/>
    <w:rsid w:val="00CB49E0"/>
    <w:rsid w:val="00CB6C60"/>
    <w:rsid w:val="00CC164B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DCB"/>
    <w:rsid w:val="00D16E6D"/>
    <w:rsid w:val="00D20DF1"/>
    <w:rsid w:val="00D221B1"/>
    <w:rsid w:val="00D22BE4"/>
    <w:rsid w:val="00D24228"/>
    <w:rsid w:val="00D25F02"/>
    <w:rsid w:val="00D26C21"/>
    <w:rsid w:val="00D271C0"/>
    <w:rsid w:val="00D323C0"/>
    <w:rsid w:val="00D32776"/>
    <w:rsid w:val="00D32950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4276"/>
    <w:rsid w:val="00D55CC8"/>
    <w:rsid w:val="00D56446"/>
    <w:rsid w:val="00D6108E"/>
    <w:rsid w:val="00D61164"/>
    <w:rsid w:val="00D61235"/>
    <w:rsid w:val="00D613FE"/>
    <w:rsid w:val="00D61809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2EB5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5927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6E0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D6177"/>
    <w:rsid w:val="00DE0673"/>
    <w:rsid w:val="00DE39A5"/>
    <w:rsid w:val="00DE3BC4"/>
    <w:rsid w:val="00DE5733"/>
    <w:rsid w:val="00DE67E4"/>
    <w:rsid w:val="00DE6A89"/>
    <w:rsid w:val="00DE75D3"/>
    <w:rsid w:val="00DE7EFD"/>
    <w:rsid w:val="00DF01CD"/>
    <w:rsid w:val="00DF1AE3"/>
    <w:rsid w:val="00DF5D0D"/>
    <w:rsid w:val="00DF68C8"/>
    <w:rsid w:val="00E00090"/>
    <w:rsid w:val="00E0472E"/>
    <w:rsid w:val="00E110B9"/>
    <w:rsid w:val="00E11444"/>
    <w:rsid w:val="00E1502F"/>
    <w:rsid w:val="00E176CD"/>
    <w:rsid w:val="00E17D8F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9A6"/>
    <w:rsid w:val="00E44E6C"/>
    <w:rsid w:val="00E45537"/>
    <w:rsid w:val="00E46519"/>
    <w:rsid w:val="00E51A55"/>
    <w:rsid w:val="00E55C88"/>
    <w:rsid w:val="00E5600C"/>
    <w:rsid w:val="00E571C5"/>
    <w:rsid w:val="00E6178E"/>
    <w:rsid w:val="00E61DB6"/>
    <w:rsid w:val="00E6447A"/>
    <w:rsid w:val="00E647CE"/>
    <w:rsid w:val="00E70BF5"/>
    <w:rsid w:val="00E73219"/>
    <w:rsid w:val="00E73A59"/>
    <w:rsid w:val="00E73DDD"/>
    <w:rsid w:val="00E754EE"/>
    <w:rsid w:val="00E76BC2"/>
    <w:rsid w:val="00E7782F"/>
    <w:rsid w:val="00E80EE3"/>
    <w:rsid w:val="00E81CE2"/>
    <w:rsid w:val="00E83F5C"/>
    <w:rsid w:val="00E84110"/>
    <w:rsid w:val="00E85655"/>
    <w:rsid w:val="00E8697B"/>
    <w:rsid w:val="00E86E71"/>
    <w:rsid w:val="00E87B49"/>
    <w:rsid w:val="00E87C3A"/>
    <w:rsid w:val="00E90116"/>
    <w:rsid w:val="00E928B8"/>
    <w:rsid w:val="00E97562"/>
    <w:rsid w:val="00EA065A"/>
    <w:rsid w:val="00EA0715"/>
    <w:rsid w:val="00EA2BDF"/>
    <w:rsid w:val="00EA4C1A"/>
    <w:rsid w:val="00EB001C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D0E5A"/>
    <w:rsid w:val="00ED4C88"/>
    <w:rsid w:val="00EE318B"/>
    <w:rsid w:val="00EE3C74"/>
    <w:rsid w:val="00EE431A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27A6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4648E"/>
    <w:rsid w:val="00F53E1F"/>
    <w:rsid w:val="00F54288"/>
    <w:rsid w:val="00F55344"/>
    <w:rsid w:val="00F55409"/>
    <w:rsid w:val="00F60FDC"/>
    <w:rsid w:val="00F6150A"/>
    <w:rsid w:val="00F642A5"/>
    <w:rsid w:val="00F66BC0"/>
    <w:rsid w:val="00F704EF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920EB"/>
    <w:rsid w:val="00F92B36"/>
    <w:rsid w:val="00F92BD6"/>
    <w:rsid w:val="00FA12D9"/>
    <w:rsid w:val="00FA1C7E"/>
    <w:rsid w:val="00FA2C57"/>
    <w:rsid w:val="00FA49A1"/>
    <w:rsid w:val="00FB1331"/>
    <w:rsid w:val="00FB2E1F"/>
    <w:rsid w:val="00FB591F"/>
    <w:rsid w:val="00FB64EC"/>
    <w:rsid w:val="00FC1AB5"/>
    <w:rsid w:val="00FC341F"/>
    <w:rsid w:val="00FC51CC"/>
    <w:rsid w:val="00FC5664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E2DF79"/>
  <w15:chartTrackingRefBased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F704EF"/>
    <w:rPr>
      <w:b/>
      <w:bCs/>
    </w:rPr>
  </w:style>
  <w:style w:type="table" w:styleId="Tabela-Siatka1">
    <w:name w:val="Table Grid 1"/>
    <w:basedOn w:val="Standardowy"/>
    <w:rsid w:val="00EE431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323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Beata</cp:lastModifiedBy>
  <cp:revision>25</cp:revision>
  <cp:lastPrinted>2025-02-25T08:58:00Z</cp:lastPrinted>
  <dcterms:created xsi:type="dcterms:W3CDTF">2023-02-22T13:12:00Z</dcterms:created>
  <dcterms:modified xsi:type="dcterms:W3CDTF">2026-04-28T06:15:00Z</dcterms:modified>
</cp:coreProperties>
</file>